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C7604" w14:textId="4E13F441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8C7605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D8C7606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0D8C760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0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08" w14:textId="77777777" w:rsidR="00583EA0" w:rsidRDefault="00583EA0">
            <w:r>
              <w:t>Inschrijver</w:t>
            </w:r>
          </w:p>
        </w:tc>
      </w:tr>
      <w:tr w:rsidR="00583EA0" w14:paraId="0D8C76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0B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0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0D8C76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0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0F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1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D8C76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1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13" w14:textId="77777777" w:rsidR="00583EA0" w:rsidRDefault="00583EA0">
            <w:r>
              <w:t xml:space="preserve">Referentieproject </w:t>
            </w:r>
          </w:p>
        </w:tc>
      </w:tr>
      <w:tr w:rsidR="00583EA0" w14:paraId="0D8C761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1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16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1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D8C761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1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1A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D8C762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1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1E" w14:textId="77777777" w:rsidR="00583EA0" w:rsidRDefault="00583EA0">
            <w:r>
              <w:t>Referentie heeft betrekking op:</w:t>
            </w:r>
          </w:p>
          <w:p w14:paraId="0D8C761F" w14:textId="77777777" w:rsidR="00583EA0" w:rsidRDefault="00583EA0">
            <w:r>
              <w:t xml:space="preserve"> </w:t>
            </w:r>
          </w:p>
          <w:p w14:paraId="0D8C762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21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0D8C7622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0D8C7623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0D8C7624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0D8C7625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0D8C762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2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28" w14:textId="77777777" w:rsidR="00583EA0" w:rsidRDefault="00583EA0">
            <w:r>
              <w:t>Naam en adres opdrachtgever:</w:t>
            </w:r>
          </w:p>
        </w:tc>
      </w:tr>
      <w:tr w:rsidR="00583EA0" w14:paraId="0D8C76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2B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2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D8C763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2F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D8C76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3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33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D8C763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D8C7635" w14:textId="77777777" w:rsidR="00583EA0" w:rsidRDefault="00583EA0">
            <w:pPr>
              <w:rPr>
                <w:highlight w:val="lightGray"/>
              </w:rPr>
            </w:pPr>
          </w:p>
          <w:p w14:paraId="0D8C76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D8C76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3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39" w14:textId="77777777" w:rsidR="00583EA0" w:rsidRDefault="00583EA0">
            <w:r>
              <w:t>Nadere informatie referentieproject</w:t>
            </w:r>
          </w:p>
        </w:tc>
      </w:tr>
      <w:tr w:rsidR="00583EA0" w14:paraId="0D8C764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3C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D8C763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D8C763E" w14:textId="77777777" w:rsidR="00583EA0" w:rsidRDefault="00583EA0">
            <w:pPr>
              <w:rPr>
                <w:highlight w:val="lightGray"/>
              </w:rPr>
            </w:pPr>
          </w:p>
          <w:p w14:paraId="0D8C763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0D8C764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4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42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4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D8C764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4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46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4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D8C764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4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4A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4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D8C765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4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4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4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D8C765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5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52" w14:textId="77777777" w:rsidR="00583EA0" w:rsidRDefault="00583EA0">
            <w:r>
              <w:t>Datum van oplevering</w:t>
            </w:r>
          </w:p>
          <w:p w14:paraId="0D8C765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5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D8C765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765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7657" w14:textId="77777777" w:rsidR="00583EA0" w:rsidRDefault="00583EA0">
            <w:r>
              <w:t>Contractvorm:</w:t>
            </w:r>
          </w:p>
          <w:p w14:paraId="0D8C765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5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D8C765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76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8C765C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5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D8C7662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765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8C7660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6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0D8C766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766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8C7664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8C766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D8C766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66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7668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D8C766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D8C766A" w14:textId="77777777" w:rsidR="00583EA0" w:rsidRDefault="00583EA0">
            <w:pPr>
              <w:rPr>
                <w:highlight w:val="lightGray"/>
              </w:rPr>
            </w:pPr>
          </w:p>
          <w:p w14:paraId="0D8C766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D8C766C" w14:textId="77777777" w:rsidR="00583EA0" w:rsidRDefault="00583EA0">
            <w:pPr>
              <w:rPr>
                <w:highlight w:val="lightGray"/>
              </w:rPr>
            </w:pPr>
          </w:p>
          <w:p w14:paraId="0D8C766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D8C766F" w14:textId="77777777" w:rsidR="00583EA0" w:rsidRDefault="00583EA0" w:rsidP="00583EA0">
      <w:pPr>
        <w:pStyle w:val="colofontitel"/>
      </w:pPr>
    </w:p>
    <w:p w14:paraId="0D8C7670" w14:textId="77777777" w:rsidR="000B46D8" w:rsidRDefault="000B46D8"/>
    <w:sectPr w:rsidR="000B46D8" w:rsidSect="00177A29">
      <w:head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A5152" w14:textId="77777777" w:rsidR="007F3754" w:rsidRDefault="007F3754" w:rsidP="007F3754">
      <w:pPr>
        <w:spacing w:line="240" w:lineRule="auto"/>
      </w:pPr>
      <w:r>
        <w:separator/>
      </w:r>
    </w:p>
  </w:endnote>
  <w:endnote w:type="continuationSeparator" w:id="0">
    <w:p w14:paraId="50C7F248" w14:textId="77777777" w:rsidR="007F3754" w:rsidRDefault="007F3754" w:rsidP="007F37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175F8" w14:textId="77777777" w:rsidR="007F3754" w:rsidRDefault="007F3754" w:rsidP="007F3754">
      <w:pPr>
        <w:spacing w:line="240" w:lineRule="auto"/>
      </w:pPr>
      <w:r>
        <w:separator/>
      </w:r>
    </w:p>
  </w:footnote>
  <w:footnote w:type="continuationSeparator" w:id="0">
    <w:p w14:paraId="0BE8EE48" w14:textId="77777777" w:rsidR="007F3754" w:rsidRDefault="007F3754" w:rsidP="007F37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DD4D" w14:textId="0917C9D8" w:rsidR="007F3754" w:rsidRDefault="00125B52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7BB1DC59" w14:textId="74536051" w:rsidR="00125B52" w:rsidRDefault="00B90FE8">
    <w:pPr>
      <w:pStyle w:val="Koptekst"/>
      <w:rPr>
        <w:sz w:val="18"/>
        <w:szCs w:val="18"/>
      </w:rPr>
    </w:pPr>
    <w:r>
      <w:rPr>
        <w:sz w:val="18"/>
        <w:szCs w:val="18"/>
      </w:rPr>
      <w:t>AI 2025-0055</w:t>
    </w:r>
    <w:r w:rsidRPr="00220940">
      <w:rPr>
        <w:sz w:val="18"/>
        <w:szCs w:val="18"/>
      </w:rPr>
      <w:t xml:space="preserve"> </w:t>
    </w:r>
    <w:r w:rsidRPr="00D01D94">
      <w:rPr>
        <w:sz w:val="18"/>
        <w:szCs w:val="18"/>
      </w:rPr>
      <w:t xml:space="preserve">Nieuwe </w:t>
    </w:r>
    <w:proofErr w:type="spellStart"/>
    <w:r w:rsidRPr="00D01D94">
      <w:rPr>
        <w:sz w:val="18"/>
        <w:szCs w:val="18"/>
      </w:rPr>
      <w:t>Osdorpergracht</w:t>
    </w:r>
    <w:proofErr w:type="spellEnd"/>
    <w:r w:rsidRPr="00D01D94">
      <w:rPr>
        <w:sz w:val="18"/>
        <w:szCs w:val="18"/>
      </w:rPr>
      <w:t xml:space="preserve"> Fase 1</w:t>
    </w:r>
  </w:p>
  <w:p w14:paraId="1E03EFB3" w14:textId="6BE428AF" w:rsidR="00B90FE8" w:rsidRDefault="003F3F0E">
    <w:pPr>
      <w:pStyle w:val="Koptekst"/>
    </w:pPr>
    <w:r>
      <w:rPr>
        <w:sz w:val="18"/>
        <w:szCs w:val="18"/>
      </w:rPr>
      <w:t>Modelformulier referentiewerken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5455023">
    <w:abstractNumId w:val="0"/>
  </w:num>
  <w:num w:numId="2" w16cid:durableId="633602705">
    <w:abstractNumId w:val="3"/>
  </w:num>
  <w:num w:numId="3" w16cid:durableId="340740859">
    <w:abstractNumId w:val="7"/>
  </w:num>
  <w:num w:numId="4" w16cid:durableId="1743865520">
    <w:abstractNumId w:val="6"/>
  </w:num>
  <w:num w:numId="5" w16cid:durableId="2117285050">
    <w:abstractNumId w:val="0"/>
  </w:num>
  <w:num w:numId="6" w16cid:durableId="1810433872">
    <w:abstractNumId w:val="2"/>
  </w:num>
  <w:num w:numId="7" w16cid:durableId="1314992839">
    <w:abstractNumId w:val="5"/>
  </w:num>
  <w:num w:numId="8" w16cid:durableId="1566338261">
    <w:abstractNumId w:val="4"/>
  </w:num>
  <w:num w:numId="9" w16cid:durableId="1533565858">
    <w:abstractNumId w:val="7"/>
  </w:num>
  <w:num w:numId="10" w16cid:durableId="1352757034">
    <w:abstractNumId w:val="6"/>
  </w:num>
  <w:num w:numId="11" w16cid:durableId="1250579367">
    <w:abstractNumId w:val="6"/>
  </w:num>
  <w:num w:numId="12" w16cid:durableId="898781993">
    <w:abstractNumId w:val="6"/>
  </w:num>
  <w:num w:numId="13" w16cid:durableId="1794051773">
    <w:abstractNumId w:val="6"/>
  </w:num>
  <w:num w:numId="14" w16cid:durableId="234971340">
    <w:abstractNumId w:val="6"/>
  </w:num>
  <w:num w:numId="15" w16cid:durableId="1152525168">
    <w:abstractNumId w:val="6"/>
  </w:num>
  <w:num w:numId="16" w16cid:durableId="1592931090">
    <w:abstractNumId w:val="6"/>
  </w:num>
  <w:num w:numId="17" w16cid:durableId="823548929">
    <w:abstractNumId w:val="6"/>
  </w:num>
  <w:num w:numId="18" w16cid:durableId="2033609835">
    <w:abstractNumId w:val="6"/>
  </w:num>
  <w:num w:numId="19" w16cid:durableId="269625988">
    <w:abstractNumId w:val="4"/>
  </w:num>
  <w:num w:numId="20" w16cid:durableId="907570776">
    <w:abstractNumId w:val="7"/>
  </w:num>
  <w:num w:numId="21" w16cid:durableId="1243102327">
    <w:abstractNumId w:val="0"/>
  </w:num>
  <w:num w:numId="22" w16cid:durableId="49692617">
    <w:abstractNumId w:val="2"/>
  </w:num>
  <w:num w:numId="23" w16cid:durableId="8147407">
    <w:abstractNumId w:val="5"/>
  </w:num>
  <w:num w:numId="24" w16cid:durableId="1651865270">
    <w:abstractNumId w:val="0"/>
  </w:num>
  <w:num w:numId="25" w16cid:durableId="1178617581">
    <w:abstractNumId w:val="0"/>
  </w:num>
  <w:num w:numId="26" w16cid:durableId="1694258966">
    <w:abstractNumId w:val="0"/>
  </w:num>
  <w:num w:numId="27" w16cid:durableId="1879929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25B52"/>
    <w:rsid w:val="00144B73"/>
    <w:rsid w:val="00177A29"/>
    <w:rsid w:val="002B5524"/>
    <w:rsid w:val="003246CC"/>
    <w:rsid w:val="003B3222"/>
    <w:rsid w:val="003F3F0E"/>
    <w:rsid w:val="00424DED"/>
    <w:rsid w:val="00482A4F"/>
    <w:rsid w:val="00527398"/>
    <w:rsid w:val="00583EA0"/>
    <w:rsid w:val="00632123"/>
    <w:rsid w:val="006814FE"/>
    <w:rsid w:val="007F3754"/>
    <w:rsid w:val="008104C5"/>
    <w:rsid w:val="008402D9"/>
    <w:rsid w:val="009175F9"/>
    <w:rsid w:val="009761CF"/>
    <w:rsid w:val="009B0D92"/>
    <w:rsid w:val="00A03098"/>
    <w:rsid w:val="00A3732E"/>
    <w:rsid w:val="00A53085"/>
    <w:rsid w:val="00B90FE8"/>
    <w:rsid w:val="00BD0C39"/>
    <w:rsid w:val="00D35420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C7604"/>
  <w15:docId w15:val="{8D7BCAD0-4BDA-4FF0-AAC3-621125DC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rsid w:val="007F375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F3754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7F375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F3754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552416674A105C418CA901A974EE000700EF06C56976CC2B4591786067BD605C18" ma:contentTypeVersion="16" ma:contentTypeDescription="" ma:contentTypeScope="" ma:versionID="508ea166f008899edab67d7312d502fd">
  <xsd:schema xmlns:xsd="http://www.w3.org/2001/XMLSchema" xmlns:xs="http://www.w3.org/2001/XMLSchema" xmlns:p="http://schemas.microsoft.com/office/2006/metadata/properties" xmlns:ns2="4beaae93-0eb5-44fb-ad91-4cebe96d8479" xmlns:ns3="aa0561b7-5d4d-4c0b-938a-ff6327b31467" xmlns:ns4="451ceeed-c77b-4a37-aea6-85893f5a9fb4" targetNamespace="http://schemas.microsoft.com/office/2006/metadata/properties" ma:root="true" ma:fieldsID="d10b6399a450e6b5c81ad10518faf67c" ns2:_="" ns3:_="" ns4:_="">
    <xsd:import namespace="4beaae93-0eb5-44fb-ad91-4cebe96d8479"/>
    <xsd:import namespace="aa0561b7-5d4d-4c0b-938a-ff6327b31467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2:VerantwoordelijkeDirec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Ontwerpstatu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aae93-0eb5-44fb-ad91-4cebe96d8479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cef67a6e-fc43-4641-80d1-1fb92dc8d6ad}" ma:internalName="Trefwoord" ma:showField="Title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antwoordelijkeDirecte" ma:index="9" nillable="true" ma:displayName="Verantwoordelijke Directie" ma:default="-" ma:format="Dropdown" ma:internalName="VerantwoordelijkeDirecte">
      <xsd:simpleType>
        <xsd:restriction base="dms:Choice">
          <xsd:enumeration value="G&amp;O"/>
          <xsd:enumeration value="IB"/>
          <xsd:enumeration value="R&amp;D"/>
          <xsd:enumeration value="PMB"/>
          <xsd:enumeration value="-"/>
        </xsd:restriction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561b7-5d4d-4c0b-938a-ff6327b31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ntwerpstatus" ma:index="14" nillable="true" ma:displayName="Ontwerpstatus" ma:description="Ontwerpstatus van het document" ma:format="Dropdown" ma:internalName="Ontwerpstatus">
      <xsd:simpleType>
        <xsd:restriction base="dms:Choice">
          <xsd:enumeration value="Actief"/>
          <xsd:enumeration value="Concept"/>
          <xsd:enumeration value="Definitief"/>
          <xsd:enumeration value="Archief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1d9242b-6670-44ee-8790-b8c8b1145f5c}" ma:internalName="TaxCatchAll" ma:showField="CatchAllData" ma:web="4beaae93-0eb5-44fb-ad91-4cebe96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4beaae93-0eb5-44fb-ad91-4cebe96d8479">CKDNZWTS6CJ2-1841542453-1036</_dlc_DocId>
    <_dlc_DocIdUrl xmlns="4beaae93-0eb5-44fb-ad91-4cebe96d8479">
      <Url>https://hoofdstad.sharepoint.com/sites/SW-RE-GO-ODPOsdorpergrachtBruggen/_layouts/15/DocIdRedir.aspx?ID=CKDNZWTS6CJ2-1841542453-1036</Url>
      <Description>CKDNZWTS6CJ2-1841542453-1036</Description>
    </_dlc_DocIdUrl>
    <_dlc_DocIdPersistId xmlns="4beaae93-0eb5-44fb-ad91-4cebe96d8479">false</_dlc_DocIdPersistId>
    <Ontwerpstatus xmlns="aa0561b7-5d4d-4c0b-938a-ff6327b31467" xsi:nil="true"/>
    <VerantwoordelijkeDirecte xmlns="4beaae93-0eb5-44fb-ad91-4cebe96d8479">-</VerantwoordelijkeDirecte>
    <Trefwoord xmlns="4beaae93-0eb5-44fb-ad91-4cebe96d8479" xsi:nil="true"/>
    <lcf76f155ced4ddcb4097134ff3c332f xmlns="aa0561b7-5d4d-4c0b-938a-ff6327b314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D49221-6A28-49D3-A7ED-23CDB883A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aae93-0eb5-44fb-ad91-4cebe96d8479"/>
    <ds:schemaRef ds:uri="aa0561b7-5d4d-4c0b-938a-ff6327b31467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4beaae93-0eb5-44fb-ad91-4cebe96d8479"/>
    <ds:schemaRef ds:uri="aa0561b7-5d4d-4c0b-938a-ff6327b31467"/>
  </ds:schemaRefs>
</ds:datastoreItem>
</file>

<file path=customXml/itemProps3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89EEB-C8FE-485B-A6B6-A91B2299E4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Leising, Hans</cp:lastModifiedBy>
  <cp:revision>8</cp:revision>
  <dcterms:created xsi:type="dcterms:W3CDTF">2018-08-07T10:53:00Z</dcterms:created>
  <dcterms:modified xsi:type="dcterms:W3CDTF">2026-04-21T10:47:00Z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0x010100552416674A105C418CA901A974EE000700EF06C56976CC2B4591786067BD605C18</vt:lpwstr>
  </property>
  <property fmtid="{D5CDD505-2E9C-101B-9397-08002B2CF9AE}" pid="3" name="_dlc_DocIdItemGuid">
    <vt:lpwstr>84de8c14-2c7f-4b69-805f-220864a23636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